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A0190" w14:textId="0F93E025" w:rsidR="00593B42" w:rsidRPr="00132839" w:rsidRDefault="007726CB" w:rsidP="00593B42">
      <w:pPr>
        <w:pStyle w:val="Kop1zondernummerEmtio"/>
      </w:pPr>
      <w:r>
        <w:t xml:space="preserve">Bijlage </w:t>
      </w:r>
      <w:r w:rsidR="00FC35C2">
        <w:t>6</w:t>
      </w:r>
      <w:r w:rsidR="00AC407B">
        <w:t>.4</w:t>
      </w:r>
      <w:r w:rsidR="007242BE">
        <w:tab/>
      </w:r>
      <w:r w:rsidR="00593B42" w:rsidRPr="00132839">
        <w:t>VERKLARING TERBESCHIKKINGSTELLING MIDDELEN</w:t>
      </w:r>
    </w:p>
    <w:p w14:paraId="593AC89A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3F2EAD3D" w14:textId="6E4CEE6D" w:rsidR="00593B42" w:rsidRPr="00132839" w:rsidRDefault="00AC407B" w:rsidP="00593B42">
      <w:pPr>
        <w:pStyle w:val="BasistekstEmtio"/>
      </w:pPr>
      <w:r>
        <w:t xml:space="preserve">Bijlage </w:t>
      </w:r>
      <w:r w:rsidR="00FC35C2">
        <w:t>6</w:t>
      </w:r>
      <w:r>
        <w:t>.4</w:t>
      </w:r>
      <w:r w:rsidR="00650841">
        <w:t xml:space="preserve"> </w:t>
      </w:r>
      <w:r w:rsidR="00593B42" w:rsidRPr="00132839">
        <w:t xml:space="preserve">bij </w:t>
      </w:r>
      <w:r w:rsidR="00255957">
        <w:t>het Beschrijvend Document</w:t>
      </w:r>
      <w:r>
        <w:t xml:space="preserve"> </w:t>
      </w:r>
      <w:r w:rsidR="00B252E5">
        <w:t>‘</w:t>
      </w:r>
      <w:r w:rsidR="0001738C" w:rsidRPr="0001738C">
        <w:rPr>
          <w:i/>
          <w:iCs/>
        </w:rPr>
        <w:t>Selectie Ontwikkelpartners ten behoeve van de (verdere) ontwikkeling van componenten die in onderling verband e-dienstverlening van Dimpact aan de lidgemeenten c.q. met Dimpact gelieerde gemeenten ondersteunen</w:t>
      </w:r>
      <w:r w:rsidR="00F14A30" w:rsidRPr="00F14A30">
        <w:t>.</w:t>
      </w:r>
      <w:r w:rsidR="00593B42" w:rsidRPr="00132839">
        <w:t xml:space="preserve"> </w:t>
      </w:r>
    </w:p>
    <w:p w14:paraId="7CB8C936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580C047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t>Do</w:t>
      </w:r>
      <w:r w:rsidRPr="00132839">
        <w:rPr>
          <w:rFonts w:eastAsia="Calibri"/>
        </w:rPr>
        <w:t>or middel van het ondertekenen van dit document verklaren:</w:t>
      </w:r>
    </w:p>
    <w:p w14:paraId="60144024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03ED8909" w14:textId="5035AA9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1.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 xml:space="preserve">statutaire naam </w:t>
      </w:r>
      <w:r w:rsidR="007C5E5B">
        <w:rPr>
          <w:rFonts w:eastAsia="Calibri"/>
          <w:i/>
          <w:iCs/>
        </w:rPr>
        <w:t>Inschrijver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</w:t>
      </w:r>
      <w:r w:rsidR="000860D4">
        <w:rPr>
          <w:rFonts w:eastAsia="Calibri"/>
        </w:rPr>
        <w:t>Inschrijver</w:t>
      </w:r>
      <w:r w:rsidRPr="00132839">
        <w:rPr>
          <w:rFonts w:eastAsia="Calibri"/>
        </w:rPr>
        <w:t>”,</w:t>
      </w:r>
    </w:p>
    <w:p w14:paraId="4AAEDD95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17789A0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en</w:t>
      </w:r>
    </w:p>
    <w:p w14:paraId="51E7999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CFB0C5E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2.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>statutaire naam Verstrekker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“Verstrekker”,</w:t>
      </w:r>
    </w:p>
    <w:p w14:paraId="061650F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212BB20C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dat:</w:t>
      </w:r>
    </w:p>
    <w:p w14:paraId="245A4C4E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372E0CED" w14:textId="03E06956" w:rsidR="00593B42" w:rsidRPr="00132839" w:rsidRDefault="00255957" w:rsidP="00593B42">
      <w:pPr>
        <w:pStyle w:val="BasistekstEmtio"/>
        <w:rPr>
          <w:rFonts w:eastAsia="Calibri"/>
        </w:rPr>
      </w:pPr>
      <w:r>
        <w:rPr>
          <w:rFonts w:eastAsia="Calibri"/>
        </w:rPr>
        <w:t>Inschrijver</w:t>
      </w:r>
      <w:r w:rsidR="00593B42" w:rsidRPr="00132839">
        <w:rPr>
          <w:rFonts w:eastAsia="Calibri"/>
        </w:rPr>
        <w:t xml:space="preserve">, in het kader van de uitvoering van de </w:t>
      </w:r>
      <w:r w:rsidR="003608C3">
        <w:rPr>
          <w:rFonts w:eastAsia="Calibri"/>
        </w:rPr>
        <w:t>Raamovereenkomst c.q. Overeenkomsten van Opdracht</w:t>
      </w:r>
      <w:r w:rsidR="00B252E5">
        <w:rPr>
          <w:rFonts w:eastAsia="Calibri"/>
        </w:rPr>
        <w:t>, zoals beschreven</w:t>
      </w:r>
      <w:r w:rsidR="00593B42" w:rsidRPr="00132839">
        <w:rPr>
          <w:rFonts w:eastAsia="Calibri"/>
        </w:rPr>
        <w:t xml:space="preserve"> in </w:t>
      </w:r>
      <w:r w:rsidR="00FC35C2">
        <w:rPr>
          <w:rFonts w:eastAsia="Calibri"/>
        </w:rPr>
        <w:t>het Beschrijvend Document</w:t>
      </w:r>
      <w:r w:rsidR="00593B42" w:rsidRPr="00132839">
        <w:rPr>
          <w:rFonts w:eastAsia="Calibri"/>
          <w:iCs/>
        </w:rPr>
        <w:t xml:space="preserve"> en</w:t>
      </w:r>
      <w:r w:rsidR="00593B42" w:rsidRPr="00132839">
        <w:rPr>
          <w:rFonts w:eastAsia="Calibri"/>
        </w:rPr>
        <w:t xml:space="preserve"> </w:t>
      </w:r>
      <w:r w:rsidR="00831D5E">
        <w:rPr>
          <w:rFonts w:eastAsia="Calibri"/>
        </w:rPr>
        <w:t>aange</w:t>
      </w:r>
      <w:r w:rsidR="001B3BE3">
        <w:rPr>
          <w:rFonts w:eastAsia="Calibri"/>
        </w:rPr>
        <w:t>kondigd v</w:t>
      </w:r>
      <w:r w:rsidR="00831D5E">
        <w:rPr>
          <w:rFonts w:eastAsia="Calibri"/>
        </w:rPr>
        <w:t xml:space="preserve">ia TenderNed </w:t>
      </w:r>
      <w:r w:rsidR="00593B42" w:rsidRPr="00132839">
        <w:rPr>
          <w:rFonts w:eastAsia="Calibri"/>
        </w:rPr>
        <w:t xml:space="preserve">d.d. </w:t>
      </w:r>
      <w:r w:rsidR="003608C3">
        <w:rPr>
          <w:rFonts w:eastAsia="Calibri"/>
        </w:rPr>
        <w:t>2</w:t>
      </w:r>
      <w:r w:rsidR="007C5E5B">
        <w:rPr>
          <w:rFonts w:eastAsia="Calibri"/>
        </w:rPr>
        <w:t xml:space="preserve">1 </w:t>
      </w:r>
      <w:r w:rsidR="0057250D">
        <w:rPr>
          <w:rFonts w:eastAsia="Calibri"/>
        </w:rPr>
        <w:t>j</w:t>
      </w:r>
      <w:r w:rsidR="003608C3">
        <w:rPr>
          <w:rFonts w:eastAsia="Calibri"/>
        </w:rPr>
        <w:t>anuari</w:t>
      </w:r>
      <w:r w:rsidR="007C5E5B">
        <w:rPr>
          <w:rFonts w:eastAsia="Calibri"/>
        </w:rPr>
        <w:t xml:space="preserve"> 202</w:t>
      </w:r>
      <w:r w:rsidR="003608C3">
        <w:rPr>
          <w:rFonts w:eastAsia="Calibri"/>
        </w:rPr>
        <w:t>2</w:t>
      </w:r>
      <w:r w:rsidR="00593B42" w:rsidRPr="00132839">
        <w:rPr>
          <w:rFonts w:eastAsia="Calibri"/>
        </w:rPr>
        <w:t xml:space="preserve">, op eerste verzoek daadwerkelijk kan beschikken over de noodzakelijke bij Verstrekker beschikbare middelen ter zake van </w:t>
      </w:r>
      <w:r w:rsidR="00593B42" w:rsidRPr="00FE6288">
        <w:rPr>
          <w:rFonts w:eastAsia="Calibri"/>
          <w:color w:val="3B499F" w:themeColor="accent4"/>
        </w:rPr>
        <w:t>&lt;financiële en economische draagkracht&gt;</w:t>
      </w:r>
      <w:r w:rsidR="00593B42" w:rsidRPr="00132839">
        <w:rPr>
          <w:rFonts w:eastAsia="Calibri"/>
        </w:rPr>
        <w:t xml:space="preserve"> </w:t>
      </w:r>
      <w:r w:rsidR="00593B42" w:rsidRPr="00132839">
        <w:rPr>
          <w:rFonts w:eastAsia="Calibri"/>
          <w:color w:val="00B050"/>
        </w:rPr>
        <w:t xml:space="preserve">&lt;respectievelijk&gt; </w:t>
      </w:r>
      <w:r w:rsidR="00593B42" w:rsidRPr="00FE6288">
        <w:rPr>
          <w:rFonts w:eastAsia="Calibri"/>
          <w:color w:val="BB3B82" w:themeColor="accent3"/>
        </w:rPr>
        <w:t xml:space="preserve">&lt;technische bekwaamheid&gt; </w:t>
      </w:r>
      <w:r w:rsidR="00593B42" w:rsidRPr="00132839">
        <w:rPr>
          <w:rFonts w:eastAsia="Calibri"/>
        </w:rPr>
        <w:t xml:space="preserve">als bedoeld in </w:t>
      </w:r>
      <w:r w:rsidR="00593B42" w:rsidRPr="00FE6288">
        <w:rPr>
          <w:rFonts w:eastAsia="Calibri"/>
          <w:color w:val="3B499F" w:themeColor="accent4"/>
        </w:rPr>
        <w:t>&lt;artikel 2.92, lid 1 en 2&gt;</w:t>
      </w:r>
      <w:r w:rsidR="00593B42" w:rsidRPr="00132839">
        <w:rPr>
          <w:rFonts w:eastAsia="Calibri"/>
          <w:color w:val="3C0648" w:themeColor="accent1" w:themeShade="BF"/>
        </w:rPr>
        <w:t xml:space="preserve"> </w:t>
      </w:r>
      <w:r w:rsidR="00593B42" w:rsidRPr="00132839">
        <w:rPr>
          <w:rFonts w:eastAsia="Calibri"/>
          <w:color w:val="00B050"/>
        </w:rPr>
        <w:t>&lt;en&gt;</w:t>
      </w:r>
      <w:r w:rsidR="00593B42" w:rsidRPr="00132839">
        <w:rPr>
          <w:rFonts w:eastAsia="Calibri"/>
        </w:rPr>
        <w:t xml:space="preserve"> </w:t>
      </w:r>
      <w:r w:rsidR="00593B42" w:rsidRPr="00FE6288">
        <w:rPr>
          <w:rFonts w:eastAsia="Calibri"/>
          <w:color w:val="BB3B82" w:themeColor="accent3"/>
        </w:rPr>
        <w:t xml:space="preserve">&lt;artikel 2.94, lid 1 en 2&gt; </w:t>
      </w:r>
      <w:r w:rsidR="00593B42" w:rsidRPr="00132839">
        <w:rPr>
          <w:rFonts w:eastAsia="Calibri"/>
        </w:rPr>
        <w:t xml:space="preserve">van de Aanbestedingswet 2012, die voor de uitvoering van </w:t>
      </w:r>
      <w:r w:rsidR="0057250D">
        <w:rPr>
          <w:rFonts w:eastAsia="Calibri"/>
        </w:rPr>
        <w:t>Opdracht</w:t>
      </w:r>
      <w:r w:rsidR="003608C3">
        <w:rPr>
          <w:rFonts w:eastAsia="Calibri"/>
        </w:rPr>
        <w:t>en</w:t>
      </w:r>
      <w:r w:rsidR="00831D5E">
        <w:rPr>
          <w:rFonts w:eastAsia="Calibri"/>
        </w:rPr>
        <w:t xml:space="preserve"> </w:t>
      </w:r>
      <w:r w:rsidR="00593B42" w:rsidRPr="00132839">
        <w:rPr>
          <w:rFonts w:eastAsia="Calibri"/>
        </w:rPr>
        <w:t xml:space="preserve">benodigd zijn, zulks in de meest brede zin van het woord en dat Verstrekker zich jegens de </w:t>
      </w:r>
      <w:r w:rsidR="000860D4">
        <w:rPr>
          <w:rFonts w:eastAsia="Calibri"/>
        </w:rPr>
        <w:t>Inschrijver</w:t>
      </w:r>
      <w:r w:rsidR="00831D5E">
        <w:rPr>
          <w:rFonts w:eastAsia="Calibri"/>
        </w:rPr>
        <w:t xml:space="preserve"> </w:t>
      </w:r>
      <w:r w:rsidR="00593B42" w:rsidRPr="00132839">
        <w:rPr>
          <w:rFonts w:eastAsia="Calibri"/>
        </w:rPr>
        <w:t xml:space="preserve">gedurende de gehele looptijd van </w:t>
      </w:r>
      <w:r w:rsidR="00B252E5">
        <w:rPr>
          <w:rFonts w:eastAsia="Calibri"/>
        </w:rPr>
        <w:t xml:space="preserve">de </w:t>
      </w:r>
      <w:r w:rsidR="003608C3">
        <w:rPr>
          <w:rFonts w:eastAsia="Calibri"/>
        </w:rPr>
        <w:t>Raamo</w:t>
      </w:r>
      <w:r w:rsidR="00831D5E">
        <w:rPr>
          <w:rFonts w:eastAsia="Calibri"/>
        </w:rPr>
        <w:t>v</w:t>
      </w:r>
      <w:r w:rsidR="00B252E5">
        <w:rPr>
          <w:rFonts w:eastAsia="Calibri"/>
        </w:rPr>
        <w:t>ereenkomst</w:t>
      </w:r>
      <w:r w:rsidR="00593B42" w:rsidRPr="00132839">
        <w:rPr>
          <w:rFonts w:eastAsia="Calibri"/>
        </w:rPr>
        <w:t xml:space="preserve"> heeft verbonden om alle noodzakelijke middelen, ter beschikking te stellen voor de uitvoering van </w:t>
      </w:r>
      <w:r w:rsidR="00FE6288">
        <w:rPr>
          <w:rFonts w:eastAsia="Calibri"/>
        </w:rPr>
        <w:t xml:space="preserve">werkzaamheden die uit </w:t>
      </w:r>
      <w:r w:rsidR="00B868BB">
        <w:rPr>
          <w:rFonts w:eastAsia="Calibri"/>
        </w:rPr>
        <w:t xml:space="preserve">de </w:t>
      </w:r>
      <w:r w:rsidR="003608C3">
        <w:rPr>
          <w:rFonts w:eastAsia="Calibri"/>
        </w:rPr>
        <w:t>Raamovereenkomst</w:t>
      </w:r>
      <w:r w:rsidR="00FE6288">
        <w:rPr>
          <w:rFonts w:eastAsia="Calibri"/>
        </w:rPr>
        <w:t xml:space="preserve"> voortvloeien</w:t>
      </w:r>
      <w:r w:rsidR="00593B42" w:rsidRPr="00132839">
        <w:rPr>
          <w:rFonts w:eastAsia="Calibri"/>
        </w:rPr>
        <w:t>.</w:t>
      </w:r>
    </w:p>
    <w:p w14:paraId="7CB2A999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D215A0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In tweevoud ondertekend op (…………….), te (…………….)</w:t>
      </w:r>
    </w:p>
    <w:p w14:paraId="33888E26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18C2112A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8192510" w14:textId="7A2FDC83" w:rsidR="00593B42" w:rsidRPr="00593B42" w:rsidRDefault="00593B42" w:rsidP="00593B42">
      <w:pPr>
        <w:pStyle w:val="BasistekstEmtio"/>
        <w:rPr>
          <w:rFonts w:eastAsia="Calibri"/>
          <w:i/>
        </w:rPr>
      </w:pPr>
      <w:r w:rsidRPr="00593B42">
        <w:rPr>
          <w:rFonts w:eastAsia="Calibri"/>
          <w:i/>
        </w:rPr>
        <w:t xml:space="preserve">[Statutaire naam </w:t>
      </w:r>
      <w:r w:rsidR="00F14A30">
        <w:rPr>
          <w:rFonts w:eastAsia="Calibri"/>
          <w:i/>
        </w:rPr>
        <w:t>Inschrijver</w:t>
      </w:r>
      <w:r w:rsidRPr="00593B42">
        <w:rPr>
          <w:rFonts w:eastAsia="Calibri"/>
          <w:i/>
        </w:rPr>
        <w:t>],</w:t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  <w:t>[Statutaire naam Verstrekker],</w:t>
      </w:r>
    </w:p>
    <w:p w14:paraId="27AFC87B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1DAADF3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namens deze: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  <w:t>namens deze:</w:t>
      </w:r>
    </w:p>
    <w:p w14:paraId="3F42143A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650EC757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3023F62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8463FD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(…………..)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>
        <w:rPr>
          <w:rFonts w:eastAsia="Calibri"/>
        </w:rPr>
        <w:tab/>
      </w:r>
      <w:r w:rsidRPr="00132839">
        <w:rPr>
          <w:rFonts w:eastAsia="Calibri"/>
        </w:rPr>
        <w:t>(………….)</w:t>
      </w:r>
    </w:p>
    <w:p w14:paraId="0A0CA9AD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22D618A6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0A7C557A" w14:textId="77777777" w:rsidR="00593B42" w:rsidRPr="00132839" w:rsidRDefault="00593B42" w:rsidP="00593B42">
      <w:pPr>
        <w:pStyle w:val="BasistekstEmtio"/>
      </w:pPr>
      <w:r w:rsidRPr="00132839">
        <w:t>Invulinstructie:</w:t>
      </w:r>
    </w:p>
    <w:p w14:paraId="5EE7EC9B" w14:textId="192B7BD0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F14A30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>die geen beroep doet op beschikbare middelen van een derde (</w:t>
      </w:r>
      <w:r w:rsidR="00FE6288">
        <w:rPr>
          <w:sz w:val="16"/>
          <w:szCs w:val="16"/>
        </w:rPr>
        <w:t>Hulpleverancier</w:t>
      </w:r>
      <w:r w:rsidRPr="00593B42">
        <w:rPr>
          <w:sz w:val="16"/>
          <w:szCs w:val="16"/>
        </w:rPr>
        <w:t xml:space="preserve"> of mede hoofdopdrachtnemer/</w:t>
      </w:r>
      <w:proofErr w:type="spellStart"/>
      <w:r w:rsidRPr="00593B42">
        <w:rPr>
          <w:sz w:val="16"/>
          <w:szCs w:val="16"/>
        </w:rPr>
        <w:t>combinant</w:t>
      </w:r>
      <w:proofErr w:type="spellEnd"/>
      <w:r w:rsidRPr="00593B42">
        <w:rPr>
          <w:sz w:val="16"/>
          <w:szCs w:val="16"/>
        </w:rPr>
        <w:t>) behoeft deze verklaring niet in te vullen en in te leveren.</w:t>
      </w:r>
    </w:p>
    <w:p w14:paraId="026CD47F" w14:textId="405F3330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F14A30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de gestelde minimumvereisten omtrent financiële draagkracht (zie paragraaf </w:t>
      </w:r>
      <w:r w:rsidR="003F0019">
        <w:rPr>
          <w:sz w:val="16"/>
          <w:szCs w:val="16"/>
        </w:rPr>
        <w:t>4.3</w:t>
      </w:r>
      <w:r w:rsidR="005B58FB">
        <w:rPr>
          <w:sz w:val="16"/>
          <w:szCs w:val="16"/>
        </w:rPr>
        <w:t>.1</w:t>
      </w:r>
      <w:r w:rsidRPr="00593B42">
        <w:rPr>
          <w:sz w:val="16"/>
          <w:szCs w:val="16"/>
        </w:rPr>
        <w:t xml:space="preserve"> van </w:t>
      </w:r>
      <w:r w:rsidR="003F0019">
        <w:rPr>
          <w:sz w:val="16"/>
          <w:szCs w:val="16"/>
        </w:rPr>
        <w:t>het Beschrijvend Document</w:t>
      </w:r>
      <w:r w:rsidRPr="00593B42">
        <w:rPr>
          <w:sz w:val="16"/>
          <w:szCs w:val="16"/>
        </w:rPr>
        <w:t xml:space="preserve">), laat </w:t>
      </w:r>
      <w:r w:rsidRPr="00593B42">
        <w:rPr>
          <w:color w:val="3C0648" w:themeColor="accent1" w:themeShade="BF"/>
          <w:sz w:val="16"/>
          <w:szCs w:val="16"/>
        </w:rPr>
        <w:t xml:space="preserve">de blauw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="00FE6288" w:rsidRPr="00FE6288">
        <w:rPr>
          <w:color w:val="BB3B82" w:themeColor="accent3"/>
          <w:sz w:val="16"/>
          <w:szCs w:val="16"/>
        </w:rPr>
        <w:t>rood</w:t>
      </w:r>
      <w:r w:rsidRPr="00593B42">
        <w:rPr>
          <w:sz w:val="16"/>
          <w:szCs w:val="16"/>
        </w:rPr>
        <w:t xml:space="preserve"> gekleurde teksten door, en ondertekent en levert deze verklaring in.</w:t>
      </w:r>
    </w:p>
    <w:p w14:paraId="2420CBFA" w14:textId="216A820A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B82B26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de gestelde minimumvereisten omtrent technische bekwaamheid (zie paragraaf </w:t>
      </w:r>
      <w:r w:rsidR="00255957">
        <w:rPr>
          <w:sz w:val="16"/>
          <w:szCs w:val="16"/>
        </w:rPr>
        <w:t>4.3</w:t>
      </w:r>
      <w:r w:rsidR="005B58FB">
        <w:rPr>
          <w:sz w:val="16"/>
          <w:szCs w:val="16"/>
        </w:rPr>
        <w:t>.2</w:t>
      </w:r>
      <w:r w:rsidR="007C5E5B" w:rsidRPr="00593B42">
        <w:rPr>
          <w:sz w:val="16"/>
          <w:szCs w:val="16"/>
        </w:rPr>
        <w:t xml:space="preserve"> van </w:t>
      </w:r>
      <w:r w:rsidR="00255957">
        <w:rPr>
          <w:sz w:val="16"/>
          <w:szCs w:val="16"/>
        </w:rPr>
        <w:t xml:space="preserve">het Beschrijvend </w:t>
      </w:r>
      <w:r w:rsidR="00255957">
        <w:rPr>
          <w:sz w:val="16"/>
          <w:szCs w:val="16"/>
        </w:rPr>
        <w:lastRenderedPageBreak/>
        <w:t>Document</w:t>
      </w:r>
      <w:r w:rsidRPr="00593B42">
        <w:rPr>
          <w:sz w:val="16"/>
          <w:szCs w:val="16"/>
        </w:rPr>
        <w:t xml:space="preserve">), laat </w:t>
      </w:r>
      <w:r w:rsidRPr="00FE6288">
        <w:rPr>
          <w:color w:val="BB3B82" w:themeColor="accent3"/>
          <w:sz w:val="16"/>
          <w:szCs w:val="16"/>
        </w:rPr>
        <w:t xml:space="preserve">de rood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Pr="00FE6288">
        <w:rPr>
          <w:color w:val="3B499F" w:themeColor="accent4"/>
          <w:sz w:val="16"/>
          <w:szCs w:val="16"/>
        </w:rPr>
        <w:t>blauw</w:t>
      </w:r>
      <w:r w:rsidRPr="00593B42">
        <w:rPr>
          <w:sz w:val="16"/>
          <w:szCs w:val="16"/>
        </w:rPr>
        <w:t xml:space="preserve"> gekleurde teksten door, en ondertekent en levert deze verklaring in. </w:t>
      </w:r>
    </w:p>
    <w:p w14:paraId="193E0660" w14:textId="6209D54B" w:rsidR="00847F35" w:rsidRPr="003F3547" w:rsidRDefault="00593B42" w:rsidP="00021A79">
      <w:pPr>
        <w:pStyle w:val="Opsommingteken1eniveauEmtio"/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A57293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zowel de gestelde minimumvereisten omtrent financiële draagkracht als technische bekwaamheid (zie de paragraaf </w:t>
      </w:r>
      <w:r w:rsidR="00255957">
        <w:rPr>
          <w:sz w:val="16"/>
          <w:szCs w:val="16"/>
        </w:rPr>
        <w:t>4.3</w:t>
      </w:r>
      <w:r w:rsidR="007C5E5B" w:rsidRPr="00593B42">
        <w:rPr>
          <w:sz w:val="16"/>
          <w:szCs w:val="16"/>
        </w:rPr>
        <w:t xml:space="preserve"> van </w:t>
      </w:r>
      <w:r w:rsidR="00255957">
        <w:rPr>
          <w:sz w:val="16"/>
          <w:szCs w:val="16"/>
        </w:rPr>
        <w:t>het Beschrijvend Document</w:t>
      </w:r>
      <w:r w:rsidRPr="00593B42">
        <w:rPr>
          <w:sz w:val="16"/>
          <w:szCs w:val="16"/>
        </w:rPr>
        <w:t>), laat de alle</w:t>
      </w:r>
      <w:r w:rsidRPr="00593B42">
        <w:rPr>
          <w:color w:val="581C49" w:themeColor="accent2" w:themeShade="BF"/>
          <w:sz w:val="16"/>
          <w:szCs w:val="16"/>
        </w:rPr>
        <w:t xml:space="preserve"> </w:t>
      </w:r>
      <w:r w:rsidRPr="00593B42">
        <w:rPr>
          <w:sz w:val="16"/>
          <w:szCs w:val="16"/>
        </w:rPr>
        <w:t>teksten in deze verklaring staan, en ondertekent en levert deze verklaring in.</w:t>
      </w:r>
    </w:p>
    <w:sectPr w:rsidR="00847F35" w:rsidRPr="003F3547" w:rsidSect="009F7E8B">
      <w:head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42" w:right="1134" w:bottom="284" w:left="1701" w:header="283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DD1DB" w14:textId="77777777" w:rsidR="00E07BAC" w:rsidRPr="003F3547" w:rsidRDefault="00E07BAC" w:rsidP="003F3547">
      <w:pPr>
        <w:pStyle w:val="Footer"/>
      </w:pPr>
    </w:p>
  </w:endnote>
  <w:endnote w:type="continuationSeparator" w:id="0">
    <w:p w14:paraId="1E2DCCED" w14:textId="77777777" w:rsidR="00E07BAC" w:rsidRPr="003F3547" w:rsidRDefault="00E07BAC" w:rsidP="003F3547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Nunito Light">
    <w:altName w:val="Calibri"/>
    <w:charset w:val="00"/>
    <w:family w:val="auto"/>
    <w:pitch w:val="variable"/>
    <w:sig w:usb0="A00002FF" w:usb1="5000204B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72297" w14:textId="77777777" w:rsidR="003474F5" w:rsidRDefault="00FE6288" w:rsidP="00896E16">
    <w:pPr>
      <w:pStyle w:val="Footer"/>
      <w:spacing w:after="120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19DDE" w14:textId="77777777" w:rsidR="003474F5" w:rsidRDefault="00FE6288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DFF467" wp14:editId="4AAFE3D1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40D463BB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305826C7" w14:textId="77777777" w:rsidR="003474F5" w:rsidRDefault="000860D4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2F02C2B1" w14:textId="77777777" w:rsidR="003474F5" w:rsidRDefault="000860D4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DFF467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40D463BB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305826C7" w14:textId="77777777" w:rsidR="003474F5" w:rsidRDefault="000860D4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2F02C2B1" w14:textId="77777777" w:rsidR="003474F5" w:rsidRDefault="000860D4" w:rsidP="00C75F9A"/>
                </w:txbxContent>
              </v:textbox>
              <w10:wrap anchorx="page" anchory="page"/>
            </v:shape>
          </w:pict>
        </mc:Fallback>
      </mc:AlternateContent>
    </w:r>
  </w:p>
  <w:p w14:paraId="759217D3" w14:textId="77777777" w:rsidR="003474F5" w:rsidRDefault="00FE6288" w:rsidP="00165B6B">
    <w:pPr>
      <w:pStyle w:val="Footer"/>
      <w:spacing w:line="60" w:lineRule="exact"/>
    </w:pPr>
    <w:bookmarkStart w:id="3" w:name="bmAfzenderRegel1"/>
    <w:bookmarkEnd w:id="3"/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C39EF1" wp14:editId="63B57178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A281A4" w14:textId="77777777" w:rsidR="003474F5" w:rsidRPr="0023094B" w:rsidRDefault="000860D4" w:rsidP="00D657D9">
                          <w:pPr>
                            <w:jc w:val="right"/>
                          </w:pPr>
                          <w:bookmarkStart w:id="4" w:name="bmAccreditatie"/>
                          <w:bookmarkEnd w:id="4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39EF1" id="Text Box 40" o:spid="_x0000_s1027" type="#_x0000_t202" style="position:absolute;left:0;text-align:left;margin-left:-2.25pt;margin-top:-14.9pt;width:397.95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" filled="f" stroked="f">
              <v:textbox inset=",,0">
                <w:txbxContent>
                  <w:p w14:paraId="01A281A4" w14:textId="77777777" w:rsidR="003474F5" w:rsidRPr="0023094B" w:rsidRDefault="000860D4" w:rsidP="00D657D9">
                    <w:pPr>
                      <w:jc w:val="right"/>
                    </w:pPr>
                    <w:bookmarkStart w:id="5" w:name="bmAccreditatie"/>
                    <w:bookmarkEnd w:id="5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4E897" w14:textId="77777777" w:rsidR="00E07BAC" w:rsidRPr="003F3547" w:rsidRDefault="00E07BAC" w:rsidP="003F3547">
      <w:pPr>
        <w:pStyle w:val="Footer"/>
      </w:pPr>
    </w:p>
  </w:footnote>
  <w:footnote w:type="continuationSeparator" w:id="0">
    <w:p w14:paraId="7CE17CFD" w14:textId="77777777" w:rsidR="00E07BAC" w:rsidRPr="003F3547" w:rsidRDefault="00E07BAC" w:rsidP="003F3547">
      <w:pPr>
        <w:pStyle w:val="Foo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A1E6F" w14:textId="77777777" w:rsidR="003474F5" w:rsidRDefault="00FE6288">
    <w:pPr>
      <w:pStyle w:val="Header"/>
    </w:pPr>
    <w:r>
      <w:rPr>
        <w:noProof/>
      </w:rPr>
      <w:drawing>
        <wp:inline distT="0" distB="0" distL="0" distR="0" wp14:anchorId="34576208" wp14:editId="1758AE17">
          <wp:extent cx="1076325" cy="1076325"/>
          <wp:effectExtent l="19050" t="0" r="9525" b="0"/>
          <wp:docPr id="14" name="Afbeelding 14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99" w:type="dxa"/>
      <w:tblInd w:w="-147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40"/>
      <w:gridCol w:w="1559"/>
    </w:tblGrid>
    <w:tr w:rsidR="0004142F" w14:paraId="1D8A0DE2" w14:textId="77777777" w:rsidTr="00975A4F">
      <w:trPr>
        <w:trHeight w:val="1975"/>
      </w:trPr>
      <w:tc>
        <w:tcPr>
          <w:tcW w:w="9640" w:type="dxa"/>
          <w:vAlign w:val="bottom"/>
        </w:tcPr>
        <w:p w14:paraId="09C0AFCE" w14:textId="22D6D818" w:rsidR="003474F5" w:rsidRDefault="00975A4F" w:rsidP="007639AB">
          <w:pPr>
            <w:pStyle w:val="HROpleidingen"/>
            <w:spacing w:after="120"/>
            <w:ind w:right="-1401"/>
            <w:jc w:val="center"/>
          </w:pPr>
          <w:r>
            <w:rPr>
              <w:noProof/>
            </w:rPr>
            <w:t xml:space="preserve">                            </w:t>
          </w:r>
          <w:r w:rsidR="007726CB">
            <w:rPr>
              <w:noProof/>
            </w:rPr>
            <w:drawing>
              <wp:inline distT="0" distB="0" distL="0" distR="0" wp14:anchorId="272CDB46" wp14:editId="495C1264">
                <wp:extent cx="2758723" cy="1241425"/>
                <wp:effectExtent l="0" t="0" r="3810" b="0"/>
                <wp:docPr id="1" name="Afbeelding 1" descr="Afbeelding met tekst&#10;&#10;Automatisch gegenereerde beschrijv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Afbeelding 5" descr="Afbeelding met tekst&#10;&#10;Automatisch gegenereerde beschrijvi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58723" cy="1241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t xml:space="preserve">                                           </w:t>
          </w:r>
          <w:r w:rsidR="00FE6288" w:rsidRPr="00BB70C9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401B7263" wp14:editId="66EAF319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15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2" w:name="bmInstituutNaamNietStandaard"/>
          <w:bookmarkEnd w:id="2"/>
        </w:p>
        <w:p w14:paraId="40253233" w14:textId="7FEE9226" w:rsidR="003474F5" w:rsidRDefault="009F7E8B" w:rsidP="00632EF3">
          <w:pPr>
            <w:pStyle w:val="HRNaamInstituut"/>
            <w:jc w:val="right"/>
          </w:pPr>
          <w:r>
            <w:rPr>
              <w:noProof/>
            </w:rPr>
            <w:t xml:space="preserve">                                                          </w:t>
          </w:r>
        </w:p>
      </w:tc>
      <w:tc>
        <w:tcPr>
          <w:tcW w:w="1559" w:type="dxa"/>
        </w:tcPr>
        <w:p w14:paraId="6E03A97D" w14:textId="73D0CAC3" w:rsidR="003474F5" w:rsidRDefault="000860D4" w:rsidP="003B43B9">
          <w:pPr>
            <w:jc w:val="right"/>
          </w:pPr>
        </w:p>
      </w:tc>
    </w:tr>
  </w:tbl>
  <w:p w14:paraId="5443591D" w14:textId="77777777" w:rsidR="003474F5" w:rsidRDefault="000860D4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cleSection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2E800D1"/>
    <w:multiLevelType w:val="multilevel"/>
    <w:tmpl w:val="90A8103A"/>
    <w:numStyleLink w:val="BijlagenummeringEmtio"/>
  </w:abstractNum>
  <w:abstractNum w:abstractNumId="24" w15:restartNumberingAfterBreak="0">
    <w:nsid w:val="43A561BB"/>
    <w:multiLevelType w:val="multilevel"/>
    <w:tmpl w:val="8576664C"/>
    <w:numStyleLink w:val="OpsommingtekenEmtio"/>
  </w:abstractNum>
  <w:abstractNum w:abstractNumId="25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2C63AC9"/>
    <w:multiLevelType w:val="multilevel"/>
    <w:tmpl w:val="8576664C"/>
    <w:numStyleLink w:val="OpsommingtekenEmtio"/>
  </w:abstractNum>
  <w:abstractNum w:abstractNumId="30" w15:restartNumberingAfterBreak="0">
    <w:nsid w:val="58D76737"/>
    <w:multiLevelType w:val="multilevel"/>
    <w:tmpl w:val="8576664C"/>
    <w:numStyleLink w:val="OpsommingtekenEmtio"/>
  </w:abstractNum>
  <w:abstractNum w:abstractNumId="31" w15:restartNumberingAfterBreak="0">
    <w:nsid w:val="5B616121"/>
    <w:multiLevelType w:val="multilevel"/>
    <w:tmpl w:val="B4BACAD8"/>
    <w:numStyleLink w:val="OpsommingstreepjeEmtio"/>
  </w:abstractNum>
  <w:abstractNum w:abstractNumId="32" w15:restartNumberingAfterBreak="0">
    <w:nsid w:val="5DC64260"/>
    <w:multiLevelType w:val="multilevel"/>
    <w:tmpl w:val="C9FA2D30"/>
    <w:numStyleLink w:val="OpsommingopenrondjeEmtio"/>
  </w:abstractNum>
  <w:abstractNum w:abstractNumId="33" w15:restartNumberingAfterBreak="0">
    <w:nsid w:val="5DFE3518"/>
    <w:multiLevelType w:val="multilevel"/>
    <w:tmpl w:val="C9FA2D30"/>
    <w:numStyleLink w:val="OpsommingopenrondjeEmtio"/>
  </w:abstractNum>
  <w:abstractNum w:abstractNumId="34" w15:restartNumberingAfterBreak="0">
    <w:nsid w:val="609F7B87"/>
    <w:multiLevelType w:val="multilevel"/>
    <w:tmpl w:val="B80072F2"/>
    <w:numStyleLink w:val="KopnummeringEmtio"/>
  </w:abstractNum>
  <w:abstractNum w:abstractNumId="35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6" w15:restartNumberingAfterBreak="0">
    <w:nsid w:val="6B382304"/>
    <w:multiLevelType w:val="multilevel"/>
    <w:tmpl w:val="8576664C"/>
    <w:numStyleLink w:val="OpsommingtekenEmtio"/>
  </w:abstractNum>
  <w:abstractNum w:abstractNumId="37" w15:restartNumberingAfterBreak="0">
    <w:nsid w:val="6C6644DD"/>
    <w:multiLevelType w:val="multilevel"/>
    <w:tmpl w:val="9E50E438"/>
    <w:numStyleLink w:val="OpsommingbolletjeEmtio"/>
  </w:abstractNum>
  <w:abstractNum w:abstractNumId="38" w15:restartNumberingAfterBreak="0">
    <w:nsid w:val="6CAB1E63"/>
    <w:multiLevelType w:val="multilevel"/>
    <w:tmpl w:val="7FB6E594"/>
    <w:numStyleLink w:val="AgendapuntlijstEmtio"/>
  </w:abstractNum>
  <w:abstractNum w:abstractNumId="39" w15:restartNumberingAfterBreak="0">
    <w:nsid w:val="6E7370EC"/>
    <w:multiLevelType w:val="multilevel"/>
    <w:tmpl w:val="9200769E"/>
    <w:numStyleLink w:val="OpsommingkleineletterEmtio"/>
  </w:abstractNum>
  <w:abstractNum w:abstractNumId="40" w15:restartNumberingAfterBreak="0">
    <w:nsid w:val="7038598F"/>
    <w:multiLevelType w:val="multilevel"/>
    <w:tmpl w:val="90A8103A"/>
    <w:numStyleLink w:val="BijlagenummeringEmtio"/>
  </w:abstractNum>
  <w:abstractNum w:abstractNumId="41" w15:restartNumberingAfterBreak="0">
    <w:nsid w:val="70EC4E8C"/>
    <w:multiLevelType w:val="multilevel"/>
    <w:tmpl w:val="C9FA2D30"/>
    <w:numStyleLink w:val="OpsommingopenrondjeEmtio"/>
  </w:abstractNum>
  <w:abstractNum w:abstractNumId="42" w15:restartNumberingAfterBreak="0">
    <w:nsid w:val="717435D9"/>
    <w:multiLevelType w:val="multilevel"/>
    <w:tmpl w:val="B80072F2"/>
    <w:numStyleLink w:val="KopnummeringEmtio"/>
  </w:abstractNum>
  <w:abstractNum w:abstractNumId="43" w15:restartNumberingAfterBreak="0">
    <w:nsid w:val="76AE427F"/>
    <w:multiLevelType w:val="multilevel"/>
    <w:tmpl w:val="8576664C"/>
    <w:numStyleLink w:val="OpsommingtekenEmtio"/>
  </w:abstractNum>
  <w:abstractNum w:abstractNumId="44" w15:restartNumberingAfterBreak="0">
    <w:nsid w:val="792E34E6"/>
    <w:multiLevelType w:val="multilevel"/>
    <w:tmpl w:val="C9FA2D30"/>
    <w:numStyleLink w:val="OpsommingopenrondjeEmtio"/>
  </w:abstractNum>
  <w:abstractNum w:abstractNumId="45" w15:restartNumberingAfterBreak="0">
    <w:nsid w:val="79AE6CDF"/>
    <w:multiLevelType w:val="multilevel"/>
    <w:tmpl w:val="B4BACAD8"/>
    <w:numStyleLink w:val="OpsommingstreepjeEmtio"/>
  </w:abstractNum>
  <w:abstractNum w:abstractNumId="46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11"/>
  </w:num>
  <w:num w:numId="5">
    <w:abstractNumId w:val="28"/>
  </w:num>
  <w:num w:numId="6">
    <w:abstractNumId w:val="14"/>
  </w:num>
  <w:num w:numId="7">
    <w:abstractNumId w:val="13"/>
  </w:num>
  <w:num w:numId="8">
    <w:abstractNumId w:val="20"/>
  </w:num>
  <w:num w:numId="9">
    <w:abstractNumId w:val="22"/>
  </w:num>
  <w:num w:numId="10">
    <w:abstractNumId w:val="35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9"/>
  </w:num>
  <w:num w:numId="25">
    <w:abstractNumId w:val="15"/>
  </w:num>
  <w:num w:numId="26">
    <w:abstractNumId w:val="31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7"/>
  </w:num>
  <w:num w:numId="31">
    <w:abstractNumId w:val="38"/>
  </w:num>
  <w:num w:numId="32">
    <w:abstractNumId w:val="42"/>
  </w:num>
  <w:num w:numId="33">
    <w:abstractNumId w:val="16"/>
  </w:num>
  <w:num w:numId="34">
    <w:abstractNumId w:val="36"/>
  </w:num>
  <w:num w:numId="35">
    <w:abstractNumId w:val="44"/>
  </w:num>
  <w:num w:numId="36">
    <w:abstractNumId w:val="37"/>
  </w:num>
  <w:num w:numId="37">
    <w:abstractNumId w:val="29"/>
  </w:num>
  <w:num w:numId="38">
    <w:abstractNumId w:val="32"/>
  </w:num>
  <w:num w:numId="39">
    <w:abstractNumId w:val="33"/>
  </w:num>
  <w:num w:numId="40">
    <w:abstractNumId w:val="18"/>
  </w:num>
  <w:num w:numId="41">
    <w:abstractNumId w:val="41"/>
  </w:num>
  <w:num w:numId="42">
    <w:abstractNumId w:val="45"/>
  </w:num>
  <w:num w:numId="43">
    <w:abstractNumId w:val="17"/>
  </w:num>
  <w:num w:numId="44">
    <w:abstractNumId w:val="30"/>
  </w:num>
  <w:num w:numId="45">
    <w:abstractNumId w:val="24"/>
  </w:num>
  <w:num w:numId="46">
    <w:abstractNumId w:val="34"/>
  </w:num>
  <w:num w:numId="47">
    <w:abstractNumId w:val="12"/>
  </w:num>
  <w:num w:numId="48">
    <w:abstractNumId w:val="40"/>
  </w:num>
  <w:num w:numId="49">
    <w:abstractNumId w:val="43"/>
  </w:num>
  <w:num w:numId="50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8193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B42"/>
    <w:rsid w:val="00004033"/>
    <w:rsid w:val="00004562"/>
    <w:rsid w:val="00006237"/>
    <w:rsid w:val="0000663D"/>
    <w:rsid w:val="00010D95"/>
    <w:rsid w:val="00011BFA"/>
    <w:rsid w:val="00012581"/>
    <w:rsid w:val="0001738C"/>
    <w:rsid w:val="0002562D"/>
    <w:rsid w:val="000331E1"/>
    <w:rsid w:val="0003377A"/>
    <w:rsid w:val="00035232"/>
    <w:rsid w:val="00041035"/>
    <w:rsid w:val="000418EF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84734"/>
    <w:rsid w:val="000860D4"/>
    <w:rsid w:val="0009698A"/>
    <w:rsid w:val="000A1B78"/>
    <w:rsid w:val="000B7B03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366B"/>
    <w:rsid w:val="001170AE"/>
    <w:rsid w:val="00122DED"/>
    <w:rsid w:val="00127E26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4838"/>
    <w:rsid w:val="001B1B37"/>
    <w:rsid w:val="001B3BE3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42438"/>
    <w:rsid w:val="002518D2"/>
    <w:rsid w:val="00252B9A"/>
    <w:rsid w:val="00254088"/>
    <w:rsid w:val="00255957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26089"/>
    <w:rsid w:val="00334D4B"/>
    <w:rsid w:val="00335B5E"/>
    <w:rsid w:val="00337DDE"/>
    <w:rsid w:val="00345315"/>
    <w:rsid w:val="00346631"/>
    <w:rsid w:val="00347094"/>
    <w:rsid w:val="003519FA"/>
    <w:rsid w:val="003608C3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9793E"/>
    <w:rsid w:val="003A5ED3"/>
    <w:rsid w:val="003A6677"/>
    <w:rsid w:val="003A68A3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0019"/>
    <w:rsid w:val="003F2747"/>
    <w:rsid w:val="003F3547"/>
    <w:rsid w:val="003F768C"/>
    <w:rsid w:val="004001AF"/>
    <w:rsid w:val="00400A80"/>
    <w:rsid w:val="00410F28"/>
    <w:rsid w:val="0041674F"/>
    <w:rsid w:val="0042594D"/>
    <w:rsid w:val="00440AD1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A4B4F"/>
    <w:rsid w:val="004B2C90"/>
    <w:rsid w:val="004C2164"/>
    <w:rsid w:val="004C51F8"/>
    <w:rsid w:val="004D2412"/>
    <w:rsid w:val="004E05F3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7250D"/>
    <w:rsid w:val="00575FFC"/>
    <w:rsid w:val="00577F56"/>
    <w:rsid w:val="005818B8"/>
    <w:rsid w:val="0059027A"/>
    <w:rsid w:val="00593B42"/>
    <w:rsid w:val="00597F9C"/>
    <w:rsid w:val="005A1BD7"/>
    <w:rsid w:val="005A2BEC"/>
    <w:rsid w:val="005B4FAF"/>
    <w:rsid w:val="005B58FB"/>
    <w:rsid w:val="005C478C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32EF3"/>
    <w:rsid w:val="00641E45"/>
    <w:rsid w:val="00647A67"/>
    <w:rsid w:val="00650841"/>
    <w:rsid w:val="00653D01"/>
    <w:rsid w:val="006622A7"/>
    <w:rsid w:val="00664EE1"/>
    <w:rsid w:val="006662ED"/>
    <w:rsid w:val="006767B2"/>
    <w:rsid w:val="00685EED"/>
    <w:rsid w:val="006953A2"/>
    <w:rsid w:val="006B6044"/>
    <w:rsid w:val="006C6A9D"/>
    <w:rsid w:val="006D1154"/>
    <w:rsid w:val="006D2ECD"/>
    <w:rsid w:val="00701639"/>
    <w:rsid w:val="00703BD3"/>
    <w:rsid w:val="00705849"/>
    <w:rsid w:val="00706308"/>
    <w:rsid w:val="00712665"/>
    <w:rsid w:val="0071386B"/>
    <w:rsid w:val="007242BE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9AB"/>
    <w:rsid w:val="00763B35"/>
    <w:rsid w:val="00764AF2"/>
    <w:rsid w:val="00766E99"/>
    <w:rsid w:val="00770652"/>
    <w:rsid w:val="007726CB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C5E5B"/>
    <w:rsid w:val="007D3FA7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222EE"/>
    <w:rsid w:val="00823AC1"/>
    <w:rsid w:val="00826EA4"/>
    <w:rsid w:val="00831D5E"/>
    <w:rsid w:val="00832239"/>
    <w:rsid w:val="00843B35"/>
    <w:rsid w:val="00847F35"/>
    <w:rsid w:val="00854B34"/>
    <w:rsid w:val="0085714B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95B5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724E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75A4F"/>
    <w:rsid w:val="00986D4D"/>
    <w:rsid w:val="009A6B56"/>
    <w:rsid w:val="009C1586"/>
    <w:rsid w:val="009C1976"/>
    <w:rsid w:val="009C2F9E"/>
    <w:rsid w:val="009D5AE2"/>
    <w:rsid w:val="009F7E8B"/>
    <w:rsid w:val="00A06A4D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57293"/>
    <w:rsid w:val="00A60A58"/>
    <w:rsid w:val="00A61B21"/>
    <w:rsid w:val="00A65B09"/>
    <w:rsid w:val="00A670BB"/>
    <w:rsid w:val="00A71291"/>
    <w:rsid w:val="00A76E7C"/>
    <w:rsid w:val="00A81955"/>
    <w:rsid w:val="00A871D6"/>
    <w:rsid w:val="00AA2F6F"/>
    <w:rsid w:val="00AA44AB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C407B"/>
    <w:rsid w:val="00AD24E6"/>
    <w:rsid w:val="00AD31A0"/>
    <w:rsid w:val="00AD44F1"/>
    <w:rsid w:val="00AD4DF7"/>
    <w:rsid w:val="00AE0183"/>
    <w:rsid w:val="00AE2110"/>
    <w:rsid w:val="00AE2EB1"/>
    <w:rsid w:val="00B01DA1"/>
    <w:rsid w:val="00B021F2"/>
    <w:rsid w:val="00B05761"/>
    <w:rsid w:val="00B065EA"/>
    <w:rsid w:val="00B11A76"/>
    <w:rsid w:val="00B233E3"/>
    <w:rsid w:val="00B252E5"/>
    <w:rsid w:val="00B30352"/>
    <w:rsid w:val="00B32813"/>
    <w:rsid w:val="00B346DF"/>
    <w:rsid w:val="00B460C2"/>
    <w:rsid w:val="00B47460"/>
    <w:rsid w:val="00B54043"/>
    <w:rsid w:val="00B63EB9"/>
    <w:rsid w:val="00B75ED8"/>
    <w:rsid w:val="00B77809"/>
    <w:rsid w:val="00B82B26"/>
    <w:rsid w:val="00B83B98"/>
    <w:rsid w:val="00B860DC"/>
    <w:rsid w:val="00B868BB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E55A7"/>
    <w:rsid w:val="00BE64B3"/>
    <w:rsid w:val="00BF6A7B"/>
    <w:rsid w:val="00BF6B3C"/>
    <w:rsid w:val="00C02126"/>
    <w:rsid w:val="00C06D9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D11"/>
    <w:rsid w:val="00C863AE"/>
    <w:rsid w:val="00C87372"/>
    <w:rsid w:val="00C87D31"/>
    <w:rsid w:val="00C92E08"/>
    <w:rsid w:val="00C93473"/>
    <w:rsid w:val="00C971C1"/>
    <w:rsid w:val="00C97D20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D023A0"/>
    <w:rsid w:val="00D16E87"/>
    <w:rsid w:val="00D25AA0"/>
    <w:rsid w:val="00D27D0E"/>
    <w:rsid w:val="00D3038A"/>
    <w:rsid w:val="00D35DA7"/>
    <w:rsid w:val="00D378CE"/>
    <w:rsid w:val="00D47AD0"/>
    <w:rsid w:val="00D57A57"/>
    <w:rsid w:val="00D613A9"/>
    <w:rsid w:val="00D658D3"/>
    <w:rsid w:val="00D7238E"/>
    <w:rsid w:val="00D73003"/>
    <w:rsid w:val="00D73C03"/>
    <w:rsid w:val="00D81A72"/>
    <w:rsid w:val="00D843E7"/>
    <w:rsid w:val="00D92EDA"/>
    <w:rsid w:val="00D9359B"/>
    <w:rsid w:val="00D94B0E"/>
    <w:rsid w:val="00DA1B31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07BAC"/>
    <w:rsid w:val="00E12CAA"/>
    <w:rsid w:val="00E239D8"/>
    <w:rsid w:val="00E2592F"/>
    <w:rsid w:val="00E318F2"/>
    <w:rsid w:val="00E334BB"/>
    <w:rsid w:val="00E35768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78E"/>
    <w:rsid w:val="00EB7C66"/>
    <w:rsid w:val="00EC42E3"/>
    <w:rsid w:val="00EC72BE"/>
    <w:rsid w:val="00ED62BB"/>
    <w:rsid w:val="00EE35E4"/>
    <w:rsid w:val="00F005C9"/>
    <w:rsid w:val="00F1404D"/>
    <w:rsid w:val="00F14A30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66C"/>
    <w:rsid w:val="00F82076"/>
    <w:rsid w:val="00F947AD"/>
    <w:rsid w:val="00F94FCC"/>
    <w:rsid w:val="00FA269F"/>
    <w:rsid w:val="00FB21F7"/>
    <w:rsid w:val="00FB22AF"/>
    <w:rsid w:val="00FB262B"/>
    <w:rsid w:val="00FB2AAE"/>
    <w:rsid w:val="00FB7F9C"/>
    <w:rsid w:val="00FC25E1"/>
    <w:rsid w:val="00FC35C2"/>
    <w:rsid w:val="00FC3FA5"/>
    <w:rsid w:val="00FC6260"/>
    <w:rsid w:val="00FD2C03"/>
    <w:rsid w:val="00FD63B3"/>
    <w:rsid w:val="00FE1BFD"/>
    <w:rsid w:val="00FE6288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o:colormru v:ext="edit" colors="#ddd"/>
    </o:shapedefaults>
    <o:shapelayout v:ext="edit">
      <o:idmap v:ext="edit" data="1"/>
    </o:shapelayout>
  </w:shapeDefaults>
  <w:decimalSymbol w:val=","/>
  <w:listSeparator w:val=";"/>
  <w14:docId w14:val="478FA6A5"/>
  <w15:chartTrackingRefBased/>
  <w15:docId w15:val="{81FC79C9-29BC-424A-95BE-8F1AAA2C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Heading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Heading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Heading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Heading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Heading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Heading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47"/>
      </w:numPr>
      <w:outlineLvl w:val="5"/>
    </w:pPr>
  </w:style>
  <w:style w:type="paragraph" w:styleId="Heading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Heading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Heading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FollowedHyperlink">
    <w:name w:val="FollowedHyperlink"/>
    <w:aliases w:val="GevolgdeHyperlink Emtio"/>
    <w:basedOn w:val="DefaultParagraphFont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DefaultParagraphFont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Header">
    <w:name w:val="header"/>
    <w:basedOn w:val="ZsysbasisEmtio"/>
    <w:next w:val="BasistekstEmtio"/>
    <w:rsid w:val="00122DED"/>
  </w:style>
  <w:style w:type="paragraph" w:styleId="Footer">
    <w:name w:val="footer"/>
    <w:basedOn w:val="ZsysbasisEmtio"/>
    <w:next w:val="BasistekstEmtio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NoLi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NoLi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Table3Deffects1">
    <w:name w:val="Table 3D effects 1"/>
    <w:basedOn w:val="TableNorma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alutation">
    <w:name w:val="Salutation"/>
    <w:basedOn w:val="ZsysbasisEmtio"/>
    <w:next w:val="BasistekstEmtio"/>
    <w:uiPriority w:val="98"/>
    <w:semiHidden/>
    <w:rsid w:val="0020607F"/>
  </w:style>
  <w:style w:type="paragraph" w:styleId="EnvelopeAddress">
    <w:name w:val="envelope address"/>
    <w:basedOn w:val="ZsysbasisEmtio"/>
    <w:next w:val="BasistekstEmtio"/>
    <w:uiPriority w:val="98"/>
    <w:semiHidden/>
    <w:rsid w:val="0020607F"/>
  </w:style>
  <w:style w:type="paragraph" w:styleId="Clos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TOC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TOC2">
    <w:name w:val="toc 2"/>
    <w:aliases w:val="Inhopg 2 Emtio"/>
    <w:basedOn w:val="ZsysbasistocEmtio"/>
    <w:next w:val="BasistekstEmtio"/>
    <w:uiPriority w:val="4"/>
    <w:rsid w:val="00E65900"/>
  </w:style>
  <w:style w:type="paragraph" w:styleId="TOC3">
    <w:name w:val="toc 3"/>
    <w:aliases w:val="Inhopg 3 Emtio"/>
    <w:basedOn w:val="ZsysbasistocEmtio"/>
    <w:next w:val="BasistekstEmtio"/>
    <w:uiPriority w:val="4"/>
    <w:rsid w:val="00E65900"/>
  </w:style>
  <w:style w:type="paragraph" w:styleId="TOC4">
    <w:name w:val="toc 4"/>
    <w:aliases w:val="Inhopg 4 Emtio"/>
    <w:basedOn w:val="ZsysbasistocEmtio"/>
    <w:next w:val="BasistekstEmtio"/>
    <w:uiPriority w:val="4"/>
    <w:rsid w:val="00122DED"/>
  </w:style>
  <w:style w:type="paragraph" w:styleId="TableofAuthorities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Subtitle">
    <w:name w:val="Subtitle"/>
    <w:basedOn w:val="ZsysbasisEmtio"/>
    <w:next w:val="BasistekstEmtio"/>
    <w:uiPriority w:val="98"/>
    <w:semiHidden/>
    <w:rsid w:val="00122DED"/>
  </w:style>
  <w:style w:type="paragraph" w:styleId="Title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eNumber">
    <w:name w:val="page number"/>
    <w:basedOn w:val="DefaultParagraphFont"/>
    <w:uiPriority w:val="98"/>
    <w:semiHidden/>
    <w:rsid w:val="00122DED"/>
  </w:style>
  <w:style w:type="character" w:customStyle="1" w:styleId="zsysVeldMarkering">
    <w:name w:val="zsysVeldMarkering"/>
    <w:basedOn w:val="DefaultParagraphFont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Normal"/>
    <w:next w:val="Normal"/>
    <w:uiPriority w:val="98"/>
    <w:semiHidden/>
    <w:rsid w:val="00122DED"/>
    <w:pPr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122DED"/>
    <w:pPr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122DED"/>
    <w:pPr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122DED"/>
    <w:pPr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122DED"/>
    <w:pPr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122DED"/>
    <w:pPr>
      <w:ind w:left="1620" w:hanging="180"/>
    </w:pPr>
  </w:style>
  <w:style w:type="paragraph" w:styleId="TOC5">
    <w:name w:val="toc 5"/>
    <w:aliases w:val="Inhopg 5 Emtio"/>
    <w:basedOn w:val="ZsysbasistocEmtio"/>
    <w:next w:val="BasistekstEmtio"/>
    <w:uiPriority w:val="4"/>
    <w:rsid w:val="003964D4"/>
  </w:style>
  <w:style w:type="paragraph" w:styleId="TOC6">
    <w:name w:val="toc 6"/>
    <w:aliases w:val="Inhopg 6 Emtio"/>
    <w:basedOn w:val="ZsysbasistocEmtio"/>
    <w:next w:val="BasistekstEmtio"/>
    <w:uiPriority w:val="4"/>
    <w:rsid w:val="003964D4"/>
  </w:style>
  <w:style w:type="paragraph" w:styleId="TOC7">
    <w:name w:val="toc 7"/>
    <w:aliases w:val="Inhopg 7 Emtio"/>
    <w:basedOn w:val="ZsysbasistocEmtio"/>
    <w:next w:val="BasistekstEmtio"/>
    <w:uiPriority w:val="4"/>
    <w:rsid w:val="003964D4"/>
  </w:style>
  <w:style w:type="paragraph" w:styleId="TOC8">
    <w:name w:val="toc 8"/>
    <w:aliases w:val="Inhopg 8 Emtio"/>
    <w:basedOn w:val="ZsysbasistocEmtio"/>
    <w:next w:val="BasistekstEmtio"/>
    <w:uiPriority w:val="4"/>
    <w:rsid w:val="003964D4"/>
  </w:style>
  <w:style w:type="paragraph" w:styleId="TOC9">
    <w:name w:val="toc 9"/>
    <w:aliases w:val="Inhopg 9 Emtio"/>
    <w:basedOn w:val="ZsysbasistocEmtio"/>
    <w:next w:val="BasistekstEmtio"/>
    <w:uiPriority w:val="4"/>
    <w:rsid w:val="003964D4"/>
  </w:style>
  <w:style w:type="paragraph" w:styleId="EnvelopeReturn">
    <w:name w:val="envelope return"/>
    <w:basedOn w:val="ZsysbasisEmtio"/>
    <w:next w:val="BasistekstEmtio"/>
    <w:uiPriority w:val="98"/>
    <w:semiHidden/>
    <w:rsid w:val="0020607F"/>
  </w:style>
  <w:style w:type="numbering" w:styleId="ArticleSection">
    <w:name w:val="Outline List 3"/>
    <w:basedOn w:val="NoList"/>
    <w:uiPriority w:val="98"/>
    <w:semiHidden/>
    <w:rsid w:val="00E07762"/>
    <w:pPr>
      <w:numPr>
        <w:numId w:val="7"/>
      </w:numPr>
    </w:pPr>
  </w:style>
  <w:style w:type="paragraph" w:styleId="MessageHeader">
    <w:name w:val="Message Header"/>
    <w:basedOn w:val="ZsysbasisEmtio"/>
    <w:next w:val="BasistekstEmtio"/>
    <w:uiPriority w:val="98"/>
    <w:semiHidden/>
    <w:rsid w:val="0020607F"/>
  </w:style>
  <w:style w:type="paragraph" w:styleId="BlockText">
    <w:name w:val="Block Text"/>
    <w:basedOn w:val="ZsysbasisEmtio"/>
    <w:next w:val="BasistekstEmtio"/>
    <w:uiPriority w:val="98"/>
    <w:semiHidden/>
    <w:rsid w:val="0020607F"/>
  </w:style>
  <w:style w:type="table" w:styleId="TableSimple1">
    <w:name w:val="Table Simple 1"/>
    <w:basedOn w:val="TableNorma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ZsysbasisEmtio"/>
    <w:next w:val="BasistekstEmtio"/>
    <w:uiPriority w:val="98"/>
    <w:semiHidden/>
    <w:rsid w:val="0020607F"/>
  </w:style>
  <w:style w:type="paragraph" w:styleId="Signature">
    <w:name w:val="Signature"/>
    <w:basedOn w:val="ZsysbasisEmtio"/>
    <w:next w:val="BasistekstEmtio"/>
    <w:uiPriority w:val="98"/>
    <w:semiHidden/>
    <w:rsid w:val="0020607F"/>
  </w:style>
  <w:style w:type="paragraph" w:styleId="HTMLPreformatted">
    <w:name w:val="HTML Preformatted"/>
    <w:basedOn w:val="ZsysbasisEmtio"/>
    <w:next w:val="BasistekstEmtio"/>
    <w:uiPriority w:val="98"/>
    <w:semiHidden/>
    <w:rsid w:val="0020607F"/>
  </w:style>
  <w:style w:type="table" w:styleId="LightList-Accent6">
    <w:name w:val="Light List Accent 6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Address">
    <w:name w:val="HTML Address"/>
    <w:basedOn w:val="ZsysbasisEmtio"/>
    <w:next w:val="BasistekstEmtio"/>
    <w:uiPriority w:val="98"/>
    <w:semiHidden/>
    <w:rsid w:val="0020607F"/>
  </w:style>
  <w:style w:type="table" w:styleId="LightList-Accent2">
    <w:name w:val="Light List Accent 2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ghtShading-Accent6">
    <w:name w:val="Light Shading Accent 6"/>
    <w:basedOn w:val="TableNorma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TableClassic1">
    <w:name w:val="Table Classic 1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stBullet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stBullet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stBullet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stBullet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stNumber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stNumber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stNumber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stNumber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stNumber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stContinue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stContinue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stContinue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stContinue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stContinue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eEmphasis">
    <w:name w:val="Intense Emphasis"/>
    <w:basedOn w:val="DefaultParagraphFont"/>
    <w:uiPriority w:val="98"/>
    <w:semiHidden/>
    <w:rsid w:val="00FC3FA5"/>
    <w:rPr>
      <w:b/>
      <w:bCs/>
      <w:i/>
      <w:iCs/>
      <w:color w:val="auto"/>
    </w:rPr>
  </w:style>
  <w:style w:type="paragraph" w:styleId="NormalWeb">
    <w:name w:val="Normal (Web)"/>
    <w:basedOn w:val="ZsysbasisEmtio"/>
    <w:next w:val="BasistekstEmtio"/>
    <w:uiPriority w:val="98"/>
    <w:semiHidden/>
    <w:rsid w:val="0020607F"/>
  </w:style>
  <w:style w:type="paragraph" w:styleId="NoteHeading">
    <w:name w:val="Note Heading"/>
    <w:basedOn w:val="ZsysbasisEmtio"/>
    <w:next w:val="BasistekstEmtio"/>
    <w:uiPriority w:val="98"/>
    <w:semiHidden/>
    <w:rsid w:val="0020607F"/>
  </w:style>
  <w:style w:type="paragraph" w:styleId="BodyText">
    <w:name w:val="Body Text"/>
    <w:basedOn w:val="ZsysbasisEmtio"/>
    <w:next w:val="BasistekstEmtio"/>
    <w:link w:val="BodyTextChar"/>
    <w:uiPriority w:val="98"/>
    <w:semiHidden/>
    <w:rsid w:val="0020607F"/>
  </w:style>
  <w:style w:type="paragraph" w:styleId="BodyText2">
    <w:name w:val="Body Text 2"/>
    <w:basedOn w:val="ZsysbasisEmtio"/>
    <w:next w:val="BasistekstEmtio"/>
    <w:link w:val="BodyText2Char"/>
    <w:uiPriority w:val="98"/>
    <w:semiHidden/>
    <w:rsid w:val="00E7078D"/>
  </w:style>
  <w:style w:type="paragraph" w:styleId="BodyText3">
    <w:name w:val="Body Text 3"/>
    <w:basedOn w:val="ZsysbasisEmtio"/>
    <w:next w:val="BasistekstEmtio"/>
    <w:uiPriority w:val="98"/>
    <w:semiHidden/>
    <w:rsid w:val="0020607F"/>
  </w:style>
  <w:style w:type="paragraph" w:styleId="BodyTextFirstIndent">
    <w:name w:val="Body Text First Indent"/>
    <w:basedOn w:val="ZsysbasisEmtio"/>
    <w:next w:val="BasistekstEmtio"/>
    <w:link w:val="BodyTextFirstIndentChar"/>
    <w:uiPriority w:val="98"/>
    <w:semiHidden/>
    <w:rsid w:val="00E7078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BodyTextIndent">
    <w:name w:val="Body Text Indent"/>
    <w:basedOn w:val="ZsysbasisEmtio"/>
    <w:next w:val="BasistekstEmtio"/>
    <w:link w:val="BodyTextIndentChar"/>
    <w:uiPriority w:val="98"/>
    <w:semiHidden/>
    <w:rsid w:val="00E7078D"/>
    <w:pPr>
      <w:ind w:left="284"/>
    </w:pPr>
  </w:style>
  <w:style w:type="character" w:customStyle="1" w:styleId="BodyTextIndentChar">
    <w:name w:val="Body Text Indent Char"/>
    <w:basedOn w:val="DefaultParagraphFont"/>
    <w:link w:val="BodyTextIndent"/>
    <w:rsid w:val="00E7078D"/>
    <w:rPr>
      <w:rFonts w:ascii="Maiandra GD" w:hAnsi="Maiandra GD" w:cs="Maiandra GD"/>
      <w:sz w:val="18"/>
      <w:szCs w:val="18"/>
    </w:rPr>
  </w:style>
  <w:style w:type="paragraph" w:styleId="BodyTextFirstIndent2">
    <w:name w:val="Body Text First Indent 2"/>
    <w:basedOn w:val="ZsysbasisEmtio"/>
    <w:next w:val="BasistekstEmtio"/>
    <w:link w:val="BodyTextFirstIndent2Char"/>
    <w:uiPriority w:val="98"/>
    <w:semiHidden/>
    <w:rsid w:val="00E7078D"/>
    <w:pPr>
      <w:ind w:left="360" w:firstLine="360"/>
    </w:pPr>
  </w:style>
  <w:style w:type="table" w:styleId="TableProfessional">
    <w:name w:val="Table Professional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DefaultParagraphFont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NormalIndent">
    <w:name w:val="Normal Indent"/>
    <w:basedOn w:val="ZsysbasisEmtio"/>
    <w:next w:val="BasistekstEmtio"/>
    <w:uiPriority w:val="98"/>
    <w:semiHidden/>
    <w:rsid w:val="0020607F"/>
  </w:style>
  <w:style w:type="table" w:styleId="TableColumns1">
    <w:name w:val="Table Columns 1"/>
    <w:basedOn w:val="TableNorma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List1">
    <w:name w:val="Table List 1"/>
    <w:basedOn w:val="TableNorma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Voetnootmarkering Emtio"/>
    <w:basedOn w:val="DefaultParagraphFont"/>
    <w:uiPriority w:val="4"/>
    <w:rsid w:val="00CB7600"/>
    <w:rPr>
      <w:vertAlign w:val="superscript"/>
    </w:rPr>
  </w:style>
  <w:style w:type="paragraph" w:styleId="FootnoteTex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TableWeb1">
    <w:name w:val="Table Web 1"/>
    <w:basedOn w:val="TableNorma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uiPriority w:val="98"/>
    <w:semiHidden/>
    <w:rsid w:val="00451FDB"/>
    <w:rPr>
      <w:b w:val="0"/>
      <w:bCs w:val="0"/>
    </w:rPr>
  </w:style>
  <w:style w:type="paragraph" w:styleId="Date">
    <w:name w:val="Date"/>
    <w:basedOn w:val="ZsysbasisEmtio"/>
    <w:next w:val="BasistekstEmtio"/>
    <w:uiPriority w:val="98"/>
    <w:semiHidden/>
    <w:rsid w:val="0020607F"/>
  </w:style>
  <w:style w:type="paragraph" w:styleId="PlainText">
    <w:name w:val="Plain Text"/>
    <w:basedOn w:val="ZsysbasisEmtio"/>
    <w:next w:val="BasistekstEmtio"/>
    <w:uiPriority w:val="98"/>
    <w:semiHidden/>
    <w:rsid w:val="0020607F"/>
  </w:style>
  <w:style w:type="paragraph" w:styleId="BalloonText">
    <w:name w:val="Balloon Text"/>
    <w:basedOn w:val="ZsysbasisEmtio"/>
    <w:next w:val="BasistekstEmtio"/>
    <w:uiPriority w:val="98"/>
    <w:semiHidden/>
    <w:rsid w:val="0020607F"/>
  </w:style>
  <w:style w:type="paragraph" w:styleId="Caption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CommentTextChar">
    <w:name w:val="Comment Text Char"/>
    <w:basedOn w:val="ZsysbasisEmtioChar"/>
    <w:link w:val="CommentText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Map">
    <w:name w:val="Document Map"/>
    <w:basedOn w:val="ZsysbasisEmtio"/>
    <w:next w:val="BasistekstEmtio"/>
    <w:uiPriority w:val="98"/>
    <w:semiHidden/>
    <w:rsid w:val="0020607F"/>
  </w:style>
  <w:style w:type="table" w:styleId="LightShading-Accent5">
    <w:name w:val="Light Shading Accent 5"/>
    <w:basedOn w:val="TableNorma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ndnoteTex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Heading">
    <w:name w:val="index heading"/>
    <w:basedOn w:val="ZsysbasisEmtio"/>
    <w:next w:val="BasistekstEmtio"/>
    <w:uiPriority w:val="98"/>
    <w:semiHidden/>
    <w:rsid w:val="0020607F"/>
  </w:style>
  <w:style w:type="paragraph" w:styleId="TOAHeading">
    <w:name w:val="toa heading"/>
    <w:basedOn w:val="ZsysbasisEmtio"/>
    <w:next w:val="BasistekstEmtio"/>
    <w:uiPriority w:val="98"/>
    <w:semiHidden/>
    <w:rsid w:val="0020607F"/>
  </w:style>
  <w:style w:type="paragraph" w:styleId="ListBullet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xt">
    <w:name w:val="macro"/>
    <w:basedOn w:val="ZsysbasisEmtio"/>
    <w:next w:val="BasistekstEmtio"/>
    <w:uiPriority w:val="98"/>
    <w:semiHidden/>
    <w:rsid w:val="0020607F"/>
  </w:style>
  <w:style w:type="paragraph" w:styleId="CommentText">
    <w:name w:val="annotation text"/>
    <w:basedOn w:val="ZsysbasisEmtio"/>
    <w:next w:val="BasistekstEmtio"/>
    <w:link w:val="CommentTextChar"/>
    <w:uiPriority w:val="98"/>
    <w:semiHidden/>
    <w:rsid w:val="0020607F"/>
  </w:style>
  <w:style w:type="character" w:styleId="IntenseReference">
    <w:name w:val="Intense Reference"/>
    <w:basedOn w:val="DefaultParagraphFont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CommentReference">
    <w:name w:val="annotation reference"/>
    <w:basedOn w:val="DefaultParagraphFont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BookTitle">
    <w:name w:val="Book Title"/>
    <w:basedOn w:val="DefaultParagraphFont"/>
    <w:uiPriority w:val="98"/>
    <w:semiHidden/>
    <w:rsid w:val="00E07762"/>
    <w:rPr>
      <w:b/>
      <w:bCs/>
      <w:smallCaps/>
      <w:spacing w:val="5"/>
    </w:rPr>
  </w:style>
  <w:style w:type="character" w:styleId="PlaceholderText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leReference">
    <w:name w:val="Subtle Reference"/>
    <w:basedOn w:val="DefaultParagraphFont"/>
    <w:uiPriority w:val="98"/>
    <w:semiHidden/>
    <w:rsid w:val="008736AE"/>
    <w:rPr>
      <w:smallCaps/>
      <w:color w:val="auto"/>
      <w:u w:val="single"/>
    </w:rPr>
  </w:style>
  <w:style w:type="character" w:styleId="SubtleEmphasis">
    <w:name w:val="Subtle Emphasis"/>
    <w:basedOn w:val="DefaultParagraphFont"/>
    <w:uiPriority w:val="98"/>
    <w:semiHidden/>
    <w:rsid w:val="00FC3FA5"/>
    <w:rPr>
      <w:i/>
      <w:iCs/>
      <w:color w:val="auto"/>
    </w:rPr>
  </w:style>
  <w:style w:type="table" w:styleId="LightShading-Accent4">
    <w:name w:val="Light Shading Accent 4"/>
    <w:basedOn w:val="TableNorma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ghtGrid-Accent6">
    <w:name w:val="Light Grid Accent 6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ghtGrid-Accent2">
    <w:name w:val="Light Grid Accent 2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ColorfulList-Accent6">
    <w:name w:val="Colorful List Accent 6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ColorfulList-Accent5">
    <w:name w:val="Colorful List Accent 5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ColorfulList-Accent4">
    <w:name w:val="Colorful List Accent 4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ColorfulList-Accent3">
    <w:name w:val="Colorful List Accent 3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ColorfulList-Accent2">
    <w:name w:val="Colorful List Accent 2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ColorfulList-Accent1">
    <w:name w:val="Colorful List Accent 1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ColorfulShading-Accent6">
    <w:name w:val="Colorful Shading Accent 6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4">
    <w:name w:val="Colorful Shading Accent 4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ColorfulShading-Accent2">
    <w:name w:val="Colorful Shading Accent 2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6">
    <w:name w:val="Colorful Grid Accent 6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ColorfulGrid-Accent5">
    <w:name w:val="Colorful Grid Accent 5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ColorfulGrid-Accent4">
    <w:name w:val="Colorful Grid Accent 4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ColorfulGrid-Accent3">
    <w:name w:val="Colorful Grid Accent 3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ColorfulGrid-Accent2">
    <w:name w:val="Colorful Grid Accent 2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ColorfulGrid-Accent1">
    <w:name w:val="Colorful Grid Accent 1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MediumList2-Accent6">
    <w:name w:val="Medium List 2 Accent 6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MediumList1-Accent5">
    <w:name w:val="Medium List 1 Accent 5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MediumList1-Accent4">
    <w:name w:val="Medium List 1 Accent 4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MediumList1-Accent3">
    <w:name w:val="Medium List 1 Accent 3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MediumList1-Accent2">
    <w:name w:val="Medium List 1 Accent 2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MediumShading2-Accent6">
    <w:name w:val="Medium Shading 2 Accent 6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MediumGrid3-Accent5">
    <w:name w:val="Medium Grid 3 Accent 5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MediumGrid3-Accent4">
    <w:name w:val="Medium Grid 3 Accent 4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MediumGrid3-Accent3">
    <w:name w:val="Medium Grid 3 Accent 3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MediumGrid3-Accent2">
    <w:name w:val="Medium Grid 3 Accent 2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MediumGrid3-Accent1">
    <w:name w:val="Medium Grid 3 Accent 1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MediumGrid2-Accent6">
    <w:name w:val="Medium Grid 2 Accent 6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1-Accent6">
    <w:name w:val="Medium Grid 1 Accent 6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MediumGrid1-Accent5">
    <w:name w:val="Medium Grid 1 Accent 5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MediumGrid1-Accent4">
    <w:name w:val="Medium Grid 1 Accent 4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MediumGrid1-Accent3">
    <w:name w:val="Medium Grid 1 Accent 3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MediumGrid1-Accent2">
    <w:name w:val="Medium Grid 1 Accent 2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MediumGrid1-Accent1">
    <w:name w:val="Medium Grid 1 Accent 1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arkList-Accent6">
    <w:name w:val="Dark List Accent 6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arkList-Accent5">
    <w:name w:val="Dark List Accent 5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arkList-Accent4">
    <w:name w:val="Dark List Accent 4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arkList-Accent3">
    <w:name w:val="Dark List Accent 3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arkList-Accent2">
    <w:name w:val="Dark List Accent 2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arkList-Accent1">
    <w:name w:val="Dark List Accent 1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phy">
    <w:name w:val="Bibliography"/>
    <w:basedOn w:val="ZsysbasisEmtio"/>
    <w:next w:val="BasistekstEmtio"/>
    <w:uiPriority w:val="98"/>
    <w:semiHidden/>
    <w:rsid w:val="00E07762"/>
  </w:style>
  <w:style w:type="paragraph" w:styleId="Quote">
    <w:name w:val="Quote"/>
    <w:basedOn w:val="ZsysbasisEmtio"/>
    <w:next w:val="BasistekstEmtio"/>
    <w:link w:val="QuoteChar"/>
    <w:uiPriority w:val="98"/>
    <w:semiHidden/>
    <w:rsid w:val="00E0776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IntenseQuote">
    <w:name w:val="Intense Quote"/>
    <w:basedOn w:val="ZsysbasisEmtio"/>
    <w:next w:val="BasistekstEmtio"/>
    <w:link w:val="IntenseQuote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ndnoteReference">
    <w:name w:val="endnote reference"/>
    <w:aliases w:val="Eindnootmarkering Emtio"/>
    <w:basedOn w:val="DefaultParagraphFont"/>
    <w:uiPriority w:val="4"/>
    <w:rsid w:val="00E07762"/>
    <w:rPr>
      <w:vertAlign w:val="superscript"/>
    </w:rPr>
  </w:style>
  <w:style w:type="paragraph" w:styleId="NoSpacing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8"/>
    <w:semiHidden/>
    <w:rsid w:val="00E07762"/>
    <w:rPr>
      <w:i/>
      <w:iCs/>
    </w:rPr>
  </w:style>
  <w:style w:type="character" w:styleId="HTMLVariable">
    <w:name w:val="HTML Variable"/>
    <w:basedOn w:val="DefaultParagraphFont"/>
    <w:uiPriority w:val="98"/>
    <w:semiHidden/>
    <w:rsid w:val="00E07762"/>
    <w:rPr>
      <w:i/>
      <w:iCs/>
    </w:rPr>
  </w:style>
  <w:style w:type="character" w:styleId="HTMLAcronym">
    <w:name w:val="HTML Acronym"/>
    <w:basedOn w:val="DefaultParagraphFont"/>
    <w:uiPriority w:val="98"/>
    <w:semiHidden/>
    <w:rsid w:val="00E07762"/>
  </w:style>
  <w:style w:type="character" w:styleId="HTMLCite">
    <w:name w:val="HTML Cite"/>
    <w:basedOn w:val="DefaultParagraphFont"/>
    <w:uiPriority w:val="98"/>
    <w:semiHidden/>
    <w:rsid w:val="00E07762"/>
    <w:rPr>
      <w:i/>
      <w:iCs/>
    </w:rPr>
  </w:style>
  <w:style w:type="character" w:styleId="HTMLTypewriter">
    <w:name w:val="HTML Typewriter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8"/>
    <w:semiHidden/>
    <w:rsid w:val="00E07762"/>
    <w:rPr>
      <w:rFonts w:ascii="Consolas" w:hAnsi="Consolas"/>
      <w:sz w:val="24"/>
      <w:szCs w:val="24"/>
    </w:rPr>
  </w:style>
  <w:style w:type="paragraph" w:styleId="TOCHeading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stParagraph">
    <w:name w:val="List Paragraph"/>
    <w:basedOn w:val="ZsysbasisEmtio"/>
    <w:next w:val="BasistekstEmtio"/>
    <w:uiPriority w:val="34"/>
    <w:qFormat/>
    <w:rsid w:val="00E7078D"/>
    <w:pPr>
      <w:ind w:left="720"/>
    </w:pPr>
  </w:style>
  <w:style w:type="character" w:styleId="Emphasis">
    <w:name w:val="Emphasis"/>
    <w:basedOn w:val="DefaultParagraphFont"/>
    <w:uiPriority w:val="98"/>
    <w:semiHidden/>
    <w:rsid w:val="00E07762"/>
    <w:rPr>
      <w:i/>
      <w:iCs/>
    </w:rPr>
  </w:style>
  <w:style w:type="character" w:styleId="LineNumber">
    <w:name w:val="line number"/>
    <w:basedOn w:val="DefaultParagraphFont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CommentSubject">
    <w:name w:val="annotation subject"/>
    <w:basedOn w:val="ZsysbasisEmtio"/>
    <w:next w:val="BasistekstEmtio"/>
    <w:link w:val="CommentSubjectChar"/>
    <w:uiPriority w:val="98"/>
    <w:semiHidden/>
    <w:rsid w:val="00E7078D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7078D"/>
    <w:rPr>
      <w:rFonts w:ascii="Maiandra GD" w:hAnsi="Maiandra GD" w:cs="Maiandra GD"/>
      <w:sz w:val="18"/>
      <w:szCs w:val="18"/>
    </w:rPr>
  </w:style>
  <w:style w:type="character" w:customStyle="1" w:styleId="BodyTextChar">
    <w:name w:val="Body Text Char"/>
    <w:basedOn w:val="ZsysbasisEmtioChar"/>
    <w:link w:val="BodyTex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78D"/>
    <w:rPr>
      <w:rFonts w:ascii="Maiandra GD" w:hAnsi="Maiandra GD" w:cs="Maiandra GD"/>
      <w:sz w:val="18"/>
      <w:szCs w:val="18"/>
    </w:rPr>
  </w:style>
  <w:style w:type="paragraph" w:styleId="BodyTextIndent2">
    <w:name w:val="Body Text Indent 2"/>
    <w:basedOn w:val="ZsysbasisEmtio"/>
    <w:next w:val="BasistekstEmtio"/>
    <w:link w:val="BodyTextIndent2Char"/>
    <w:uiPriority w:val="98"/>
    <w:semiHidden/>
    <w:rsid w:val="00E7078D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E7078D"/>
    <w:rPr>
      <w:rFonts w:ascii="Maiandra GD" w:hAnsi="Maiandra GD" w:cs="Maiandra GD"/>
      <w:sz w:val="18"/>
      <w:szCs w:val="18"/>
    </w:rPr>
  </w:style>
  <w:style w:type="paragraph" w:styleId="BodyTextIndent3">
    <w:name w:val="Body Text Indent 3"/>
    <w:basedOn w:val="ZsysbasisEmtio"/>
    <w:next w:val="BasistekstEmtio"/>
    <w:link w:val="BodyTextIndent3Char"/>
    <w:uiPriority w:val="98"/>
    <w:semiHidden/>
    <w:rsid w:val="00E7078D"/>
    <w:pPr>
      <w:ind w:left="284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7078D"/>
    <w:rPr>
      <w:rFonts w:ascii="Maiandra GD" w:hAnsi="Maiandra GD" w:cs="Maiandra GD"/>
      <w:sz w:val="18"/>
      <w:szCs w:val="16"/>
    </w:rPr>
  </w:style>
  <w:style w:type="paragraph" w:styleId="TableofFigures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TableNorma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paragraph" w:customStyle="1" w:styleId="HRNaamInstituut">
    <w:name w:val="HR_NaamInstituut"/>
    <w:basedOn w:val="Normal"/>
    <w:rsid w:val="00593B42"/>
    <w:pPr>
      <w:spacing w:line="240" w:lineRule="auto"/>
    </w:pPr>
    <w:rPr>
      <w:rFonts w:ascii="Verdana" w:hAnsi="Verdana" w:cs="Times New Roman"/>
      <w:b/>
      <w:color w:val="auto"/>
      <w:sz w:val="24"/>
      <w:szCs w:val="24"/>
    </w:rPr>
  </w:style>
  <w:style w:type="paragraph" w:customStyle="1" w:styleId="HROpleidingen">
    <w:name w:val="HR_Opleidingen"/>
    <w:basedOn w:val="Normal"/>
    <w:rsid w:val="00593B42"/>
    <w:rPr>
      <w:rFonts w:ascii="Verdana" w:hAnsi="Verdana" w:cs="Times New Roman"/>
      <w:color w:val="4C4C4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7F8EF548677A41952981D93893F4A1" ma:contentTypeVersion="2" ma:contentTypeDescription="Een nieuw document maken." ma:contentTypeScope="" ma:versionID="a1e879661b096e60640c1f2bd1817f8e">
  <xsd:schema xmlns:xsd="http://www.w3.org/2001/XMLSchema" xmlns:xs="http://www.w3.org/2001/XMLSchema" xmlns:p="http://schemas.microsoft.com/office/2006/metadata/properties" xmlns:ns2="84be7e51-2db9-46a6-830b-cd32d5277b85" targetNamespace="http://schemas.microsoft.com/office/2006/metadata/properties" ma:root="true" ma:fieldsID="3ddfc1d39281bc86775d23a8607535cb" ns2:_="">
    <xsd:import namespace="84be7e51-2db9-46a6-830b-cd32d5277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e7e51-2db9-46a6-830b-cd32d5277b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D9725A-DCC9-4F7E-99CB-7210C78144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1A7C7B-9FA6-4CEE-B855-7A74499354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37BE8C-62FD-4085-83FC-5CEDE9A7E4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CC530A-8950-4190-8A75-2214E22715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be7e51-2db9-46a6-830b-cd32d5277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8</cp:revision>
  <dcterms:created xsi:type="dcterms:W3CDTF">2022-01-21T12:23:00Z</dcterms:created>
  <dcterms:modified xsi:type="dcterms:W3CDTF">2022-01-21T12:28:00Z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0x0101001A7F8EF548677A41952981D93893F4A1</vt:lpwstr>
  </property>
</Properties>
</file>